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279 Jazz-Funk Юніори Duo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#174 Маркіна Кіра Гнєзділова Анастасія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174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